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GravityLabel"/>
        <w:pBdr>
          <w:bottom w:val="single" w:sz="12" w:space="1" w:color="B38B2E"/>
        </w:pBdr>
      </w:pPr>
      <w:r>
        <w:t>THE GRAVITY RESTAURANT LEADERSHIP SYSTEM</w:t>
      </w:r>
    </w:p>
    <w:p/>
    <w:p>
      <w:r>
        <w:rPr>
          <w:rFonts w:ascii="Aptos Display" w:hAnsi="Aptos Display"/>
          <w:b/>
          <w:color w:val="0B2545"/>
          <w:sz w:val="52"/>
        </w:rPr>
        <w:t>The Gravity Food Safety &amp; Sanitation System</w:t>
      </w:r>
    </w:p>
    <w:p>
      <w:r>
        <w:rPr>
          <w:b/>
          <w:color w:val="B38B2E"/>
          <w:sz w:val="30"/>
        </w:rPr>
        <w:t>EDITABLE FORMS LIBRARY</w:t>
      </w:r>
    </w:p>
    <w:p>
      <w:r>
        <w:t>GRV-FS01-GRV-FS30 | Release 1.1 | August 2026</w:t>
      </w:r>
    </w:p>
    <w:p>
      <w:r>
        <w:t>Published by Thomas Monroe Books | Author: Thomas Butler</w:t>
      </w:r>
    </w:p>
    <w:p>
      <w:r>
        <w:br w:type="page"/>
      </w:r>
    </w:p>
    <w:p>
      <w:pPr>
        <w:pStyle w:val="Heading1"/>
      </w:pPr>
      <w:r>
        <w:t>How to Use These Forms</w:t>
      </w:r>
    </w:p>
    <w:p>
      <w:pPr>
        <w:pStyle w:val="ListBullet"/>
      </w:pPr>
      <w:r>
        <w:t>Use the official tool ID and title. Do not rename a form in a way that breaks the connection to the system directory.</w:t>
      </w:r>
    </w:p>
    <w:p>
      <w:pPr>
        <w:pStyle w:val="ListBullet"/>
      </w:pPr>
      <w:r>
        <w:t>Reference source records instead of copying sensitive or official records unnecessarily.</w:t>
      </w:r>
    </w:p>
    <w:p>
      <w:pPr>
        <w:pStyle w:val="ListBullet"/>
      </w:pPr>
      <w:r>
        <w:t>Use the applicable approved local standard when it differs from a general model or example, and record the source/version.</w:t>
      </w:r>
    </w:p>
    <w:p>
      <w:pPr>
        <w:pStyle w:val="ListBullet"/>
      </w:pPr>
      <w:r>
        <w:t>A form is not closed until the decision, owner, due date, and verification or next review are clear.</w:t>
      </w:r>
    </w:p>
    <w:p>
      <w:pPr>
        <w:pStyle w:val="ListBullet"/>
      </w:pPr>
      <w:r>
        <w:t>Use this DOCX for controlled customization. Use the fixed PDF for normal printing and distribution.</w:t>
      </w:r>
    </w:p>
    <w:p>
      <w:pPr>
        <w:pStyle w:val="Heading1"/>
      </w:pPr>
      <w:r>
        <w:t>Tool Index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ID / Tool</w:t>
            </w:r>
          </w:p>
        </w:tc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Frequency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GRV-FS01 | Regulatory Authority &amp; Source Map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Owner / GM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annual review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GRV-FS02 | Person-in-Charge Responsibility Assignment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Owner / 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appointment and when roles change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GRV-FS03 | Food Protection Manager Coverage Plan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Owner / 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when staffing changes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GRV-FS04 | Food Safety Management System Charter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Owner / GM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annual review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GRV-FS05 | Inspection Readiness &amp; Authority Contact Record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 and before inspection follow-up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GRV-FS06 | Employee Health Policy Acknowledgment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People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hire and policy update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GRV-FS07 | Employee Illness Reporting &amp; Management Decision Record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Per report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GRV-FS08 | Handwashing &amp; Personal Hygiene Verification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 observation and periodic audit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GRV-FS09 | Ready-to-Eat Food Contact Control Check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 and spot checks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GRV-FS10 | Contamination-Event Response Readiness Verification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 and after event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GRV-FS11 | TCS Food Process &amp; Control Map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Chef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menu/process change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GRV-FS12 | Receiving Temperature &amp; Condition Verification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Receiver /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Each applicable delivery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GRV-FS13 | Holding Control Monitoring Record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Station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approved frequency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GRV-FS14 | Cooling &amp; Reheating Process Verification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Each controlled batch or approved sample plan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GRV-FS15 | Approved Time-Control Authorization &amp; Monitoring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Per approved use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GRV-FS16 | Raw-to-Ready-to-Eat Separation Audit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 and weekly audit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GRV-FS17 | Allergen Control &amp; Communication Verification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Expo / Kitchen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Per declared allergy and periodic audit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GRV-FS18 | Food-Contact Surface Cleaning &amp; Sanitizing Verification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 / Sanitation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 and scheduled audit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GRV-FS19 | Warewashing &amp; Sanitizer Control Record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Dish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approved frequency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GRV-FS20 | Chemical Storage, Labeling &amp; Use Audit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 /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GRV-FS21 | Facility Sanitation Walk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Manager / Sanitation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GRV-FS22 | Master Cleaning Schedule &amp; Verification Record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Sanitation Lead / Department Managers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 and 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GRV-FS23 | Pest Evidence &amp; Corrective Action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Facility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As found; monthly review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GRV-FS24 | Water, Ice, Plumbing &amp; Backflow Readiness Review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Facility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 and after disruption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GRV-FS25 | Equipment Condition &amp; Cleanability Review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 / Facility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GRV-FS26 | Food Safety Training &amp; Competency Verification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Food Safety Lead / Trainer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onboarding and recurring review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GRV-FS27 | Internal Food Safety Risk-Factor Audit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 or quarterly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GRV-FS28 | Regulatory Inspection Finding &amp; Corrective Action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Per inspection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GRV-FS29 | Food Safety Incident / Near-Miss Review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Owner / GM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Per event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GRV-FS30 | Monthly Food Safety Scorecard &amp; 90-Day Improvement Plan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Owner / GM / Food Safety Lead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 and quarterly</w:t>
            </w:r>
          </w:p>
        </w:tc>
      </w:tr>
    </w:tbl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Regulatory Authority &amp; Source Map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GRV-FS01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Owner / GM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annual review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Identifies the actual regulatory authority, adopted code/version, permit contacts, inspection source, internal standard owner, and source review dates for the location.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Applicable authority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Code / policy /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Effective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Contact / permit /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Requirement summary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Qualified review needed?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Person-in-Charge Responsibility Assignment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GRV-FS02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Owner / 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appointment and when roles change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Defines who is responsible for food-safety oversight by operating period and what authority, escalation, documentation, and backup coverage apply.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Evidence required to close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Food Protection Manager Coverage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GRV-FS03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Owner / 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when staffing changes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Maps certified or otherwise required food-protection coverage to operating hours without assuming one jurisdictional rule applies everywhere.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Food Safety Management System Charter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GRV-FS04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Owner / GM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annual review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Defines the location food-safety management system, controlled processes, records, review rhythm, responsibilities, and corrective-action path.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Evidence required to close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Inspection Readiness &amp; Authority Contact Record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GRV-FS05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 and before inspection follow-up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Keeps current permit, authority, contact, inspection, corrective-action, and document-location information in one controlled record.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Applicable authority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Code / policy /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Effective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Contact / permit /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Requirement summary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Qualified review needed?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Employee Health Policy Acknowledgment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GRV-FS06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People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hire and policy update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Documents that the employee received and understood the location-approved illness reporting and restriction/exclusion policy.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Applicable authority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Code / policy /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Effective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Contact / permit /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Requirement summary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Qualified review needed?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Reported / observed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policy section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Restriction / exclusion / control decision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Employee Illness Reporting &amp; Management Decision Record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GRV-FS07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Per report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reported symptoms/diagnosis information only to the extent permitted and needed, the applicable source, management restriction/exclusion decision, escalation, and return criteria.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Reported / observed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policy section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Restriction / exclusion / control decision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protective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Manager / qualified reviewer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Return / retest criteria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Handwashing &amp; Personal Hygiene Verification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GRV-FS08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 observation and periodic audit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access, supplies, observed practices, barriers, coaching, and corrective action for handwashing and personal hygiene.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Reported / observed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policy section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Restriction / exclusion / control decision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protective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Manager / qualified reviewer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Return / retest criteria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Ready-to-Eat Food Contact Control Check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GRV-FS09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 and spot checks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approved barriers and handling practices for ready-to-eat food and records any observed breakdown and correction.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Reported / observed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policy section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Restriction / exclusion / control decision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protective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Manager / qualified reviewer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Return / retest criteria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Contamination-Event Response Readiness Verification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 and after event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Confirms the approved response procedure, supplies, restricted area, disposal, disinfection, reporting, and retraining controls are ready.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Reported / observed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policy section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Restriction / exclusion / control decision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protective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Manager / qualified reviewer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Return / retest criteria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TCS Food Process &amp; Control Map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Chef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menu/process change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Maps each controlled food process to the applicable receiving, storage, preparation, cooking, cooling, reheating, holding, or time-control requirement source.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Evidence required to close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Receiving Temperature &amp; Condition Verification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Receiver /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Each applicable delivery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required receiving checks from the location-approved standard, including condition, temperature where applicable, packaging, date control, and reject/accept decision.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Vendor / supplier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Order / invoice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Expected quantity / price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Received / approved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Shortage / substitution / price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Credit / follow-up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 / batch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limit / source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Start condition / time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Holding Control Monitoring Record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Station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approved frequency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hot/cold holding or other required controls using the applicable approved threshold and correction rule rather than a hard-coded national assumption.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 / batch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limit / source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Start condition / time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Check 1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Check 2 / end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Deviation / disposition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Cooling &amp; Reheating Process Verification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Each controlled batch or approved sample plan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Documents start/end conditions, time/temperature checkpoints, equipment, batch identification, deviation, disposition, and verification against the approved local standard.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 / batch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limit / source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Start condition / time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Check 1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Check 2 / end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Deviation / disposition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Approved Time-Control Authorization &amp; Monitoring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Per approved use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Documents any approved time-as-a-control procedure, authorization, start time, discard time, labeling, monitoring, and corrective action based on the applicable authority.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 / batch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limit / source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Start condition / time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Check 1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Check 2 / end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Deviation / disposition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Raw-to-Ready-to-Eat Separation Audit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 and weekly audit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Checks storage, prep, utensils, surfaces, workflow, and employee practices that protect ready-to-eat food from raw animal-product contamination.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Reported / observed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policy section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Restriction / exclusion / control decision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Allergen Control &amp; Communication Verification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Expo / Kitchen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Per declared allergy and periodic audit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the restaurant’s approved allergy communication, ingredient/source check, preparation controls, handoff, service confirmation, and incident escalation.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Process / area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method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measure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Observed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Deviation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Correction / retest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Food-Contact Surface Cleaning &amp; Sanitizing Verification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 / Sanitation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 and scheduled audit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Confirms cleaning and sanitizing frequency, approved chemical/process, concentration or equipment verification where required, and corrective action.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Process / area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method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measure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Observed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Deviation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Correction / retest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equipment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Condition observed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Food-safety impact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Warewashing &amp; Sanitizer Control Record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GRV-FS19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Dish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approved frequency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warewashing-machine or manual-sink control checks, sanitizer verification, equipment condition, corrective action, and management review.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Process / area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method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measure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Observed condition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Deviation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Correction / retest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Chemical Storage, Labeling &amp; Use Audit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 /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chemical identification, storage, labeling, use instructions, separation, secondary containers, access, and correction.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Process / area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method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measure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Facility Sanitation Walk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Manager / Sanitation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Reviews floors, drains, walls, ceilings, refuse, employee areas, non-food-contact surfaces, hand sinks, restrooms, and other sanitation conditions requiring action.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equipment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Condition observed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Food-safety impact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Repair / service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Master Cleaning Schedule &amp; Verification Record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Sanitation Lead / Department Managers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 and 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Defines what is cleaned, by whom, how often, by what approved method, and how completion and effectiveness are verified.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equipment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Condition observed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Food-safety impact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Pest Evidence &amp; Corrective Action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Facility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As found; monthly review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evidence, location, date, immediate control, sanitation or structural contributors, vendor escalation, and verification.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equipment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Condition observed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Food-safety impact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Repair / service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Problem / failed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Root cause / contributing factor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Water, Ice, Plumbing &amp; Backflow Readiness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Facility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 and after disruption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approved water/ice source, plumbing condition, drainage, cross-connection/backflow controls, interruption response, and service documentation.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equipment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Condition observed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Food-safety impact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Equipment Condition &amp; Cleanability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 / Facility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Checks food equipment condition, cleanability, seals, surfaces, calibration needs, damage, repair priority, and food-safety impact.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equipment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Condition observed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Food-safety impact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Food Safety Training &amp; Competency Verification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Food Safety Lead / Trainer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onboarding and recurring review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Confirms role-specific food-safety learning, observed competency, retraining needs, source version, and certification or qualification evidence where applicable.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Internal Food Safety Risk-Factor Audit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 or quarterly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Audits the highest-risk food-safety controls using the location’s approved authority and records pass/fail evidence, severity, and corrective action.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Problem / failed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Root cause / contributing factor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Regulatory Inspection Finding &amp; Corrective Action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Per inspection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Converts inspection findings into an owned correction, due date, evidence, authority communication, verification, and closure record.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Applicable authority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Code / policy /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Effective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Contact / permit /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Requirement summary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Qualified review needed?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Problem / failed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Root cause / contributing factor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Food Safety Incident / Near-Miss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GRV-FS29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Owner / GM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Per event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facts, affected process, product disposition, notifications, source requirements, immediate control, root cause, corrective action, and prevention learning.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Trainer / observer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Demonstration /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Qualification / follow-up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SAFETY &amp; SANITATION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Monthly Food Safety Scorecard &amp; 90-Day Improvement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GRV-FS30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Owner / GM / Food Safety Lead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 and quarterly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t>1.1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Combines audit results, deviations, inspection findings, sanitation completion, training, incidents, and open actions into the next 90-day food-safety plan.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Problem / failed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Root cause / contributing factor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color w:val="5C6570"/>
        <w:sz w:val="16"/>
      </w:rPr>
      <w:t xml:space="preserve">THE GRAVITY SYSTEM   </w:t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2231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545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E74B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B38B2E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b/>
      <w:color w:val="0B2545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b w:val="0"/>
      <w:i/>
      <w:iCs/>
      <w:color w:val="5C6570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ravityLabel">
    <w:name w:val="Gravity Label"/>
    <w:pPr>
      <w:spacing w:after="40"/>
    </w:pPr>
    <w:rPr>
      <w:rFonts w:ascii="Aptos" w:hAnsi="Aptos"/>
      <w:b/>
      <w:color w:val="B38B2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