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GravityLabel"/>
        <w:pBdr>
          <w:bottom w:val="single" w:sz="12" w:space="1" w:color="B38B2E"/>
        </w:pBdr>
      </w:pPr>
      <w:r>
        <w:t>THE GRAVITY RESTAURANT LEADERSHIP SYSTEM</w:t>
      </w:r>
    </w:p>
    <w:p/>
    <w:p>
      <w:r>
        <w:rPr>
          <w:rFonts w:ascii="Aptos Display" w:hAnsi="Aptos Display"/>
          <w:b/>
          <w:color w:val="0B2545"/>
          <w:sz w:val="52"/>
        </w:rPr>
        <w:t>The Gravity Employee Training &amp; Certification System</w:t>
      </w:r>
    </w:p>
    <w:p>
      <w:r>
        <w:rPr>
          <w:b/>
          <w:color w:val="B38B2E"/>
          <w:sz w:val="30"/>
        </w:rPr>
        <w:t>EDITABLE FORMS LIBRARY</w:t>
      </w:r>
    </w:p>
    <w:p>
      <w:r>
        <w:t>GRV-T01-GRV-T30 | Release 1.1 | August 2026</w:t>
      </w:r>
    </w:p>
    <w:p>
      <w:r>
        <w:t>Published by Thomas Monroe Books | Author: Thomas Butler</w:t>
      </w:r>
    </w:p>
    <w:p>
      <w:r>
        <w:br w:type="page"/>
      </w:r>
    </w:p>
    <w:p>
      <w:pPr>
        <w:pStyle w:val="Heading1"/>
      </w:pPr>
      <w:r>
        <w:t>How to Use These Forms</w:t>
      </w:r>
    </w:p>
    <w:p>
      <w:pPr>
        <w:pStyle w:val="ListBullet"/>
      </w:pPr>
      <w:r>
        <w:t>Use the official tool ID and title. Do not rename a form in a way that breaks the connection to the system directory.</w:t>
      </w:r>
    </w:p>
    <w:p>
      <w:pPr>
        <w:pStyle w:val="ListBullet"/>
      </w:pPr>
      <w:r>
        <w:t>Reference source records instead of copying sensitive or official records unnecessarily.</w:t>
      </w:r>
    </w:p>
    <w:p>
      <w:pPr>
        <w:pStyle w:val="ListBullet"/>
      </w:pPr>
      <w:r>
        <w:t>Use the applicable approved local standard when it differs from a general model or example, and record the source/version.</w:t>
      </w:r>
    </w:p>
    <w:p>
      <w:pPr>
        <w:pStyle w:val="ListBullet"/>
      </w:pPr>
      <w:r>
        <w:t>A form is not closed until the decision, owner, due date, and verification or next review are clear.</w:t>
      </w:r>
    </w:p>
    <w:p>
      <w:pPr>
        <w:pStyle w:val="ListBullet"/>
      </w:pPr>
      <w:r>
        <w:t>Use this DOCX for controlled customization. Use the fixed PDF for normal printing and distribution.</w:t>
      </w:r>
    </w:p>
    <w:p>
      <w:pPr>
        <w:pStyle w:val="Heading1"/>
      </w:pPr>
      <w:r>
        <w:t>Tool Index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ID / Tool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Frequency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GRV-T01 | New Hire Readiness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Hiring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each new hire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GRV-T02 | First Day Welcome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First shift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GRV-T03 | Employee Information &amp; Position Setup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onboarding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GRV-T04 | Restaurant Tour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First shift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GRV-T05 | Safety &amp; Sanitation Introduction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Trainer /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First shift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GRV-T06 | Service Culture Introduction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First week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GRV-T07 | First Week Training Plan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First week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GRV-T08 | New Hire Onboarding Completion Page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End of onboarding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GRV-T09 | Server Training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FOH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During training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GRV-T10 | Host Training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FOH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During training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GRV-T11 | Cook Training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BOH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During training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GRV-T12 | Dishwasher Training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BOH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During training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GRV-T13 | Manager Training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During manager training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GRV-T14 | FOH Task Mastery 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FOH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certification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GRV-T15 | BOH Task Mastery 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certification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GRV-T16 | Guest Recovery Mastery 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FOH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independent handling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GRV-T17 | Opening &amp; Closing Task Mastery 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Shift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certification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GRV-T18 | Position Task SOP Template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Department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For each position task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GRV-T19 | Trainer Authorization &amp; Calibration Form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trainer authorization and quarterly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GRV-T20 | Employee Training Sign-Off Page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Trainer /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task completion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GRV-T21 | Station Certification Page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Department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station certification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GRV-T22 | Coaching Conversation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After coaching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GRV-T23 | Retraining Assignment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When retraining is assigned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GRV-T24 | 30-Day Employee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30 days after hire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GRV-T25 | Department Training Scorecard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Department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GRV-T26 | Team Competency &amp; Certification Matrix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Training Owner / Department Managers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 or 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GRV-T27 | Cross-Training Coverage &amp; Qualification Map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Training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GRV-T28 | Training Gap &amp; Risk Priority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Training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GRV-T29 | Training Corrective Action &amp; Recertification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Training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GRV-T30 | Monthly Training Health Scorecard &amp; Improvement Plan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 / Training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and quarterly</w:t>
            </w:r>
          </w:p>
        </w:tc>
      </w:tr>
    </w:tbl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/>
      <w:r>
        <w:t>DAILY TRAINING LOG - SUPPORT PAGE</w:t>
      </w:r>
    </w:p>
    <w:p>
      <w:r>
        <w:t>Use only on days training occurs. Keep it short: who trained, what was practiced, where the trainee stands, and what happens next.</w:t>
      </w:r>
    </w:p>
    <w:p>
      <w:r>
        <w:t>Date: ____________________    Trainer: ____________________    Shift: ____________________</w:t>
      </w:r>
    </w:p>
    <w:p>
      <w:r>
        <w:t>Employee: ____________________    Position / Station: ____________________</w:t>
      </w:r>
    </w:p>
    <w:p>
      <w:r>
        <w:t>What did we work on?  ________________________________________________________________</w:t>
      </w:r>
    </w:p>
    <w:p>
      <w:r>
        <w:t>Current status:  NS / L / P / D / V / C / R</w:t>
      </w:r>
    </w:p>
    <w:p>
      <w:r>
        <w:t>What should happen next?  ____________________________________________________________</w:t>
      </w:r>
    </w:p>
    <w:p>
      <w:r>
        <w:t>Trainer initials: __________    Manager review, if needed: __________</w:t>
      </w:r>
    </w:p>
    <w:p>
      <w:r>
        <w:t>Keep it useful. Training is complete when the employee can understand it, perform it, and repeat it correctly without being rescued.</w:t>
      </w:r>
    </w:p>
    <w:p>
      <w:r>
        <w:br w:type="page"/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New Hire Readiness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Hiring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each new hire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Confirms the role, job information, schedule expectations, trainer, first-day materials, system access, uniform/equipment, required documents, and training plan are ready before arrival.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First Day Welcome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First shift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Creates a consistent first-day experience with introductions, expectations, logistics, safety basics, culture, schedule, training path, and questions.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Employee Information &amp; Position Setup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onboarding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the employee’s assigned role, department, trainer, start date, approved schedule/availability references, system access, and required qualification path.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Restaurant Tour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First shift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Introduces the employee to work areas, emergency routes, employee spaces, sanitation areas, storage, guest areas, manager contacts, and role-specific boundaries.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Safety &amp; Sanitation Introduction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Trainer /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First shift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Confirms the employee received the location-approved introductory safety and sanitation information and knows where to find required procedures and reporting routes.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Service Culture Introduction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First week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Teaches the restaurant’s guest promise, respect standard, communication expectations, recovery philosophy, escalation, and role in the Gravity System.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First Week Training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First week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Schedules the first training sequence by shift, station, trainer, task group, observation goal, and review point.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New Hire Onboarding Completion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End of onboarding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that required onboarding topics, acknowledgments, access, orientation, training assignments, and unresolved items are complete.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Server Training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GRV-T09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FOH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During training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server learning across menu knowledge, POS, sequence of service, communication, payment, allergy escalation, side work, and guest recovery boundaries.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Host Training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FOH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During training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host learning across greeting, seating, wait management, phone, reservations, guest notes, accessibility awareness, communication, and handoff.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Cook Training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BOH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During training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cook learning across station setup, recipes, equipment, timing, safety, sanitation, labeling, communication, quality checks, and closing.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Dishwasher Training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BOH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During training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dish-area learning across flow, warewashing, chemicals, safety, storage, trash, equipment, sanitation, and closing standards.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Manager Training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During manager training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manager operational training requirements without duplicating the deeper leadership-development records owned by GRV-M.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FOH Task Mastery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FOH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certification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Requires observation and demonstration of defined front-of-house tasks before independent qualification.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BOH Task Mastery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certification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Requires observation and demonstration of defined back-of-house tasks before independent qualification.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Guest Recovery Mastery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FOH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independent handling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the employee can recognize, communicate, escalate, document, and resolve guest problems within approved authority.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Opening &amp; Closing Task Mastery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Shift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certification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the employee can complete assigned opening/closing controls accurately and explain escalation when conditions are abnormal.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Position Task SOP Template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Department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For each position task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Creates a training-ready task page tied to the approved SOP, required tools, safety points, sequence, quality check, and demonstration standard.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Trainer Authorization &amp; Calibration Form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GRV-T19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trainer authorization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Confirms the trainer understands the approved standard, teaches consistently, observes fairly, documents evidence, gives feedback, and escalates uncertainty.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Trainer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Department / role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Standards reviewed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Knowledge / limits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Demonstration skill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Feedback skill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Documentation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Calibration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Recommendation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Authorized / Not Yet / Suspended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Authorized / Not Yet / Suspended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Support needed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Verification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Reviewed /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calibration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Employee Training Sign-Off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Trainer /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task completion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training date, standard version, demonstration evidence, trainer decision, employee acknowledgment, limitation, and follow-up.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Task / standard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Trainer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Knowledge check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Pass / Review Needed / N/A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Demonstration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Competency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NS / L / P / D / V / C / R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step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Current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NS / L / P / D / V / C / R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Support / limits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Independent verifier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Verification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Evidence ref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Manager 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Continue / Verify / Certify / Retrain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Station Certification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Department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station certification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Documents that required tasks, observations, checks, and prerequisites are complete before the employee is certified for independent station work.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Training complete?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Yes / No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Knowledge check?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Yes / No / N/A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Skills demonstrated?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Yes / No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Live performance?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Yes / No / N/A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Independent verification?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Yes / No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Evidence ref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Certified / Not Yet / Retraining Required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Manager approval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Effective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Review / renewal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Limits / conditions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Follow-up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Coaching Conversation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After coaching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the observed behavior, expected standard, employee perspective, agreed action, support, follow-up date, and outcome without turning every coaching event into discipline.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Retraining Assignment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When retraining is assigned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the performance gap, standard to relearn, trainer, practice, deadline, verification method, and final status.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Gap / standard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Why retraining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Trainer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Practice needed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Retest method /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Current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 - Retraining Required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Retest result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Pass / More Practice Needed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Status after retest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L / P / D / V / C / R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Reviewed /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30-Day Employee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30 days after hire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Reviews early performance, understanding, support needs, attendance context, training completion, strengths, questions, and next-development priorities.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Department Training Scorecard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Department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Summarizes training completion, certification, overdue retraining, trainer capacity, cross-training depth, and unresolved qualification risks.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Team Competency &amp; Certification Matrix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Training Owner / Department Managers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 or 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Maintains current qualification status by employee, position, station, effective date, expiration/review date, and evidence reference.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Primary position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Position / station / skill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Competency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NS / L / P / D / V / C / R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Certification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Review / renewal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Verifier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Evidence ref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Coverage note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Action needed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None / Continue Training / Verify / Retrain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Closure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Open / Assigned / Corrected / Verified Closed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Verification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Reviewed /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Cross-Training Coverage &amp; Qualification Map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Training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Shows where the restaurant has or lacks qualified backup coverage and routes staffing decisions to GRV-C.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Certified needed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Certified (C)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Verified (V)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Learning / practicing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Coverage risk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Low / Watch / High / Critical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Cross-train candidate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Priority / target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GRV-C handoff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Training Gap &amp; Risk Priority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Training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Ranks training gaps by service, safety, compliance, quality, staffing, and guest impact so resources go to the highest-risk needs first.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Department / role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Training gap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Service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Safety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Coverage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Frequency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Priority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Low / Watch / High / Critical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Owner / due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Training Corrective Action &amp; Recertification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GRV-T29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Training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Closes failed or expired competency with assigned retraining, observation, retest, recertification decision, evidence, and system correction.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Employee / role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Failed competency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Immediate protection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Cause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Retraining / correction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Retest method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Closure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Open / Assigned / Corrected / Verified Closed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Open / Assigned / Corrected / Verified Closed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Retest / recert result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Verified by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Verified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System correction?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Yes / No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EMPLOYEE TRAINING &amp; CERTIFICATION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28"/>
        </w:rPr>
        <w:t>Monthly Training Health Scorecard &amp; Improvement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GRV-T30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 / Training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Combines onboarding, certification, cross-training, trainer capacity, overdue actions, competency failures, and recertification needs into the next 90-day plan.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Training measure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Expected / target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Actual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Variance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Meaningful?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No / Watch / Yes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Reason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Top competency gap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Cross-train priority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Open actions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Keep / Change / Retire / Expand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Priority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Due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Improvement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Reviewed /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pPr>
              <w:spacing w:before="0" w:after="0" w:line="216" w:lineRule="auto"/>
            </w:pPr>
            <w:r>
              <w:rPr>
                <w:sz w:val="16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color w:val="5C6570"/>
        <w:sz w:val="16"/>
      </w:rPr>
      <w:t xml:space="preserve">THE GRAVITY SYSTEM  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2231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B38B2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ravityLabel">
    <w:name w:val="Gravity Label"/>
    <w:pPr>
      <w:spacing w:after="40"/>
    </w:pPr>
    <w:rPr>
      <w:rFonts w:ascii="Aptos" w:hAnsi="Aptos"/>
      <w:b/>
      <w:color w:val="B38B2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